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04EB9C06" w:rsidR="00154C1C" w:rsidRPr="00850513" w:rsidRDefault="00F72353" w:rsidP="0002697B">
            <w:r>
              <w:rPr>
                <w:rFonts w:ascii="Segoe UI Semilight" w:hAnsi="Segoe UI Semilight" w:cs="Segoe UI Semilight"/>
                <w:szCs w:val="22"/>
              </w:rPr>
              <w:t>2</w:t>
            </w:r>
            <w:r w:rsidR="005C24D5">
              <w:rPr>
                <w:rFonts w:ascii="Segoe UI Semilight" w:hAnsi="Segoe UI Semilight" w:cs="Segoe UI Semilight"/>
                <w:szCs w:val="22"/>
              </w:rPr>
              <w:t>6</w:t>
            </w:r>
            <w:r>
              <w:rPr>
                <w:rFonts w:ascii="Segoe UI Semilight" w:hAnsi="Segoe UI Semilight" w:cs="Segoe UI Semilight"/>
                <w:szCs w:val="22"/>
              </w:rPr>
              <w:t xml:space="preserve"> RMB 4</w:t>
            </w:r>
            <w:r w:rsidR="005C24D5">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79F39DC2" w14:textId="77777777" w:rsidR="006567CA" w:rsidRDefault="006567CA" w:rsidP="006567CA">
            <w:pPr>
              <w:rPr>
                <w:rFonts w:ascii="Segoe UI Semilight" w:hAnsi="Segoe UI Semilight" w:cs="Segoe UI Semilight"/>
                <w:b/>
                <w:szCs w:val="22"/>
              </w:rPr>
            </w:pPr>
            <w:r w:rsidRPr="00B17749">
              <w:rPr>
                <w:rFonts w:ascii="Segoe UI Semilight" w:hAnsi="Segoe UI Semilight" w:cs="Segoe UI Semilight"/>
                <w:b/>
                <w:szCs w:val="22"/>
              </w:rPr>
              <w:t xml:space="preserve">Travaux pour la création d’un nouveau scanner à l’hôpital RENE MURET </w:t>
            </w:r>
          </w:p>
          <w:p w14:paraId="6750DF00" w14:textId="18702C14" w:rsidR="00711497" w:rsidRPr="00F97BC8" w:rsidRDefault="00711497" w:rsidP="00302D02">
            <w:pPr>
              <w:rPr>
                <w:b/>
              </w:rPr>
            </w:pPr>
            <w:r w:rsidRPr="00711497">
              <w:rPr>
                <w:rFonts w:ascii="Segoe UI Semilight" w:hAnsi="Segoe UI Semilight" w:cs="Segoe UI Semilight"/>
                <w:b/>
                <w:color w:val="FF0000"/>
                <w:szCs w:val="22"/>
              </w:rPr>
              <w:t xml:space="preserve">Lot 1 : </w:t>
            </w:r>
            <w:r w:rsidR="00E46F11" w:rsidRPr="00E46F11">
              <w:rPr>
                <w:rFonts w:ascii="Segoe UI Semilight" w:hAnsi="Segoe UI Semilight" w:cs="Segoe UI Semilight"/>
                <w:b/>
                <w:color w:val="FF0000"/>
                <w:szCs w:val="22"/>
              </w:rPr>
              <w:t>Démolitions - Maçonnerie - Cloisonnement - Plâtrerie</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1220ED">
              <w:rPr>
                <w:rFonts w:ascii="Calibri" w:hAnsi="Calibri"/>
              </w:rPr>
            </w:r>
            <w:r w:rsidR="001220ED">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2CC3A24E" w:rsidR="001949B1" w:rsidRDefault="001949B1" w:rsidP="0041735A">
            <w:pPr>
              <w:tabs>
                <w:tab w:val="left" w:leader="dot" w:pos="8505"/>
              </w:tabs>
              <w:spacing w:line="480" w:lineRule="auto"/>
              <w:ind w:left="709"/>
            </w:pPr>
            <w:r w:rsidRPr="001949B1">
              <w:rPr>
                <w:rFonts w:ascii="Segoe UI Semilight" w:hAnsi="Segoe UI Semilight" w:cs="Segoe UI Semilight"/>
              </w:rPr>
              <w:t xml:space="preserve">Au répertoire des </w:t>
            </w:r>
            <w:r w:rsidR="005C24D5" w:rsidRPr="001949B1">
              <w:rPr>
                <w:rFonts w:ascii="Segoe UI Semilight" w:hAnsi="Segoe UI Semilight" w:cs="Segoe UI Semilight"/>
              </w:rPr>
              <w:t>métiers</w:t>
            </w:r>
            <w:r w:rsidR="005C24D5">
              <w:t xml:space="preserve"> :</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1220ED">
              <w:rPr>
                <w:rFonts w:ascii="Calibri" w:hAnsi="Calibri"/>
              </w:rPr>
            </w:r>
            <w:r w:rsidR="001220ED">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72FA18E0" w14:textId="070062D1" w:rsidR="003F2393" w:rsidRPr="00A40496" w:rsidRDefault="003F2393" w:rsidP="003F2393">
      <w:pPr>
        <w:pStyle w:val="Titre2"/>
        <w:numPr>
          <w:ilvl w:val="1"/>
          <w:numId w:val="2"/>
        </w:numPr>
        <w:tabs>
          <w:tab w:val="left" w:pos="1843"/>
        </w:tabs>
        <w:spacing w:before="400"/>
        <w:rPr>
          <w:color w:val="auto"/>
        </w:rPr>
      </w:pPr>
      <w:r>
        <w:rPr>
          <w:color w:val="auto"/>
        </w:rPr>
        <w:t xml:space="preserve">Prestations supplémentaires éventuelles </w:t>
      </w:r>
    </w:p>
    <w:p w14:paraId="2F142676" w14:textId="77777777" w:rsidR="003F2393" w:rsidRDefault="003F2393" w:rsidP="003F2393">
      <w:pPr>
        <w:pStyle w:val="Titre3"/>
      </w:pPr>
      <w:r w:rsidRPr="003F2393">
        <w:t>PSE 1 : PROTECTION COUPE FEU</w:t>
      </w:r>
    </w:p>
    <w:p w14:paraId="7F993305" w14:textId="5478885C" w:rsidR="003F2393" w:rsidRPr="00A40496" w:rsidRDefault="003F2393" w:rsidP="003F2393">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33474B84" w14:textId="77777777" w:rsidR="003F2393" w:rsidRDefault="003F2393" w:rsidP="003F2393">
      <w:pPr>
        <w:pStyle w:val="Normal1"/>
        <w:ind w:firstLine="0"/>
        <w:rPr>
          <w:rFonts w:ascii="Segoe UI Semilight" w:hAnsi="Segoe UI Semilight" w:cs="Segoe UI Semilight"/>
          <w:szCs w:val="22"/>
        </w:rPr>
      </w:pPr>
    </w:p>
    <w:p w14:paraId="5128D4CE"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07030787" w:edGrp="everyone"/>
      <w:r>
        <w:rPr>
          <w:rFonts w:ascii="Segoe UI Semilight" w:hAnsi="Segoe UI Semilight" w:cs="Segoe UI Semilight"/>
          <w:szCs w:val="22"/>
        </w:rPr>
        <w:t xml:space="preserve">Montant hors taxe </w:t>
      </w:r>
      <w:r w:rsidRPr="00257DC7">
        <w:rPr>
          <w:rFonts w:ascii="Segoe UI Semilight" w:hAnsi="Segoe UI Semilight" w:cs="Segoe UI Semilight"/>
          <w:szCs w:val="22"/>
        </w:rPr>
        <w:t>:</w:t>
      </w:r>
      <w:r>
        <w:rPr>
          <w:rFonts w:ascii="Segoe UI Semilight" w:hAnsi="Segoe UI Semilight" w:cs="Segoe UI Semilight"/>
          <w:szCs w:val="22"/>
        </w:rPr>
        <w:tab/>
        <w:t xml:space="preserve"> </w:t>
      </w:r>
    </w:p>
    <w:p w14:paraId="2678B21D"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Pr>
          <w:rFonts w:ascii="Segoe UI Semilight" w:hAnsi="Segoe UI Semilight" w:cs="Segoe UI Semilight"/>
          <w:szCs w:val="22"/>
        </w:rPr>
        <w:tab/>
      </w:r>
      <w:r w:rsidRPr="00257DC7">
        <w:rPr>
          <w:rFonts w:ascii="Segoe UI Semilight" w:hAnsi="Segoe UI Semilight" w:cs="Segoe UI Semilight"/>
          <w:szCs w:val="22"/>
        </w:rPr>
        <w:t xml:space="preserve"> :</w:t>
      </w:r>
    </w:p>
    <w:p w14:paraId="7F55BCC0"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Pr>
          <w:rFonts w:ascii="Segoe UI Semilight" w:hAnsi="Segoe UI Semilight" w:cs="Segoe UI Semilight"/>
          <w:szCs w:val="22"/>
        </w:rPr>
        <w:tab/>
      </w:r>
      <w:r w:rsidRPr="00257DC7">
        <w:rPr>
          <w:rFonts w:ascii="Segoe UI Semilight" w:hAnsi="Segoe UI Semilight" w:cs="Segoe UI Semilight"/>
          <w:szCs w:val="22"/>
        </w:rPr>
        <w:t xml:space="preserve"> :</w:t>
      </w:r>
      <w:r>
        <w:rPr>
          <w:rFonts w:ascii="Segoe UI Semilight" w:hAnsi="Segoe UI Semilight" w:cs="Segoe UI Semilight"/>
          <w:szCs w:val="22"/>
        </w:rPr>
        <w:t xml:space="preserve"> </w:t>
      </w:r>
      <w:permEnd w:id="107030787"/>
    </w:p>
    <w:p w14:paraId="17371720" w14:textId="6FE89877" w:rsidR="003F2393"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33415437" w:edGrp="everyone"/>
      <w:r w:rsidRPr="00257DC7">
        <w:rPr>
          <w:rFonts w:ascii="Segoe UI Semilight" w:hAnsi="Segoe UI Semilight" w:cs="Segoe UI Semilight"/>
          <w:szCs w:val="22"/>
        </w:rPr>
        <w:t>Soit en lettres</w:t>
      </w:r>
      <w:r>
        <w:rPr>
          <w:rFonts w:ascii="Segoe UI Semilight" w:hAnsi="Segoe UI Semilight" w:cs="Segoe UI Semilight"/>
          <w:szCs w:val="22"/>
        </w:rPr>
        <w:tab/>
      </w:r>
      <w:r w:rsidRPr="00257DC7">
        <w:rPr>
          <w:rFonts w:ascii="Segoe UI Semilight" w:hAnsi="Segoe UI Semilight" w:cs="Segoe UI Semilight"/>
          <w:szCs w:val="22"/>
        </w:rPr>
        <w:t xml:space="preserve"> : </w:t>
      </w:r>
    </w:p>
    <w:permEnd w:id="1233415437"/>
    <w:p w14:paraId="62E07334" w14:textId="4C77C8CA" w:rsidR="003F2393" w:rsidRDefault="003F2393" w:rsidP="003F2393">
      <w:pPr>
        <w:pStyle w:val="Titre3"/>
      </w:pPr>
      <w:r w:rsidRPr="003F2393">
        <w:t>PSE 2 : PROTECTIONS PLOMBEES EN PLAFOND</w:t>
      </w:r>
    </w:p>
    <w:p w14:paraId="57B07731" w14:textId="77777777" w:rsidR="003F2393" w:rsidRPr="00A40496" w:rsidRDefault="003F2393" w:rsidP="003F2393">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27D982D2" w14:textId="77777777" w:rsidR="003F2393" w:rsidRDefault="003F2393" w:rsidP="003F2393">
      <w:pPr>
        <w:pStyle w:val="Normal1"/>
        <w:ind w:firstLine="0"/>
        <w:rPr>
          <w:rFonts w:ascii="Segoe UI Semilight" w:hAnsi="Segoe UI Semilight" w:cs="Segoe UI Semilight"/>
          <w:szCs w:val="22"/>
        </w:rPr>
      </w:pPr>
    </w:p>
    <w:p w14:paraId="5E7C7AF8"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375488057" w:edGrp="everyone"/>
      <w:r>
        <w:rPr>
          <w:rFonts w:ascii="Segoe UI Semilight" w:hAnsi="Segoe UI Semilight" w:cs="Segoe UI Semilight"/>
          <w:szCs w:val="22"/>
        </w:rPr>
        <w:t xml:space="preserve">Montant hors taxe </w:t>
      </w:r>
      <w:r w:rsidRPr="00257DC7">
        <w:rPr>
          <w:rFonts w:ascii="Segoe UI Semilight" w:hAnsi="Segoe UI Semilight" w:cs="Segoe UI Semilight"/>
          <w:szCs w:val="22"/>
        </w:rPr>
        <w:t>:</w:t>
      </w:r>
      <w:r>
        <w:rPr>
          <w:rFonts w:ascii="Segoe UI Semilight" w:hAnsi="Segoe UI Semilight" w:cs="Segoe UI Semilight"/>
          <w:szCs w:val="22"/>
        </w:rPr>
        <w:tab/>
        <w:t xml:space="preserve"> </w:t>
      </w:r>
    </w:p>
    <w:p w14:paraId="68865D46"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Pr>
          <w:rFonts w:ascii="Segoe UI Semilight" w:hAnsi="Segoe UI Semilight" w:cs="Segoe UI Semilight"/>
          <w:szCs w:val="22"/>
        </w:rPr>
        <w:tab/>
      </w:r>
      <w:r w:rsidRPr="00257DC7">
        <w:rPr>
          <w:rFonts w:ascii="Segoe UI Semilight" w:hAnsi="Segoe UI Semilight" w:cs="Segoe UI Semilight"/>
          <w:szCs w:val="22"/>
        </w:rPr>
        <w:t xml:space="preserve"> :</w:t>
      </w:r>
    </w:p>
    <w:p w14:paraId="05B536D3"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Pr>
          <w:rFonts w:ascii="Segoe UI Semilight" w:hAnsi="Segoe UI Semilight" w:cs="Segoe UI Semilight"/>
          <w:szCs w:val="22"/>
        </w:rPr>
        <w:tab/>
      </w:r>
      <w:r w:rsidRPr="00257DC7">
        <w:rPr>
          <w:rFonts w:ascii="Segoe UI Semilight" w:hAnsi="Segoe UI Semilight" w:cs="Segoe UI Semilight"/>
          <w:szCs w:val="22"/>
        </w:rPr>
        <w:t xml:space="preserve"> :</w:t>
      </w:r>
      <w:r>
        <w:rPr>
          <w:rFonts w:ascii="Segoe UI Semilight" w:hAnsi="Segoe UI Semilight" w:cs="Segoe UI Semilight"/>
          <w:szCs w:val="22"/>
        </w:rPr>
        <w:t xml:space="preserve"> </w:t>
      </w:r>
      <w:permEnd w:id="375488057"/>
    </w:p>
    <w:p w14:paraId="140501D0" w14:textId="77777777" w:rsidR="003F2393"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69000515" w:edGrp="everyone"/>
      <w:r w:rsidRPr="00257DC7">
        <w:rPr>
          <w:rFonts w:ascii="Segoe UI Semilight" w:hAnsi="Segoe UI Semilight" w:cs="Segoe UI Semilight"/>
          <w:szCs w:val="22"/>
        </w:rPr>
        <w:t>Soit en lettres</w:t>
      </w:r>
      <w:r>
        <w:rPr>
          <w:rFonts w:ascii="Segoe UI Semilight" w:hAnsi="Segoe UI Semilight" w:cs="Segoe UI Semilight"/>
          <w:szCs w:val="22"/>
        </w:rPr>
        <w:tab/>
      </w:r>
      <w:r w:rsidRPr="00257DC7">
        <w:rPr>
          <w:rFonts w:ascii="Segoe UI Semilight" w:hAnsi="Segoe UI Semilight" w:cs="Segoe UI Semilight"/>
          <w:szCs w:val="22"/>
        </w:rPr>
        <w:t xml:space="preserve"> : </w:t>
      </w:r>
    </w:p>
    <w:permEnd w:id="1469000515"/>
    <w:p w14:paraId="5D34C3C6" w14:textId="43CA215E" w:rsidR="003F2393" w:rsidRDefault="003F2393" w:rsidP="003F2393">
      <w:pPr>
        <w:pStyle w:val="Titre3"/>
      </w:pPr>
      <w:r>
        <w:t>PSE 3 : PORTE COULISSANTE PLOMBEE</w:t>
      </w:r>
    </w:p>
    <w:p w14:paraId="4C47757F" w14:textId="77777777" w:rsidR="003F2393" w:rsidRPr="00A40496" w:rsidRDefault="003F2393" w:rsidP="003F2393">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6C73588F" w14:textId="77777777" w:rsidR="003F2393" w:rsidRDefault="003F2393" w:rsidP="003F2393">
      <w:pPr>
        <w:pStyle w:val="Normal1"/>
        <w:ind w:firstLine="0"/>
        <w:rPr>
          <w:rFonts w:ascii="Segoe UI Semilight" w:hAnsi="Segoe UI Semilight" w:cs="Segoe UI Semilight"/>
          <w:szCs w:val="22"/>
        </w:rPr>
      </w:pPr>
    </w:p>
    <w:p w14:paraId="20195479"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965116507" w:edGrp="everyone"/>
      <w:r>
        <w:rPr>
          <w:rFonts w:ascii="Segoe UI Semilight" w:hAnsi="Segoe UI Semilight" w:cs="Segoe UI Semilight"/>
          <w:szCs w:val="22"/>
        </w:rPr>
        <w:t xml:space="preserve">Montant hors taxe </w:t>
      </w:r>
      <w:r w:rsidRPr="00257DC7">
        <w:rPr>
          <w:rFonts w:ascii="Segoe UI Semilight" w:hAnsi="Segoe UI Semilight" w:cs="Segoe UI Semilight"/>
          <w:szCs w:val="22"/>
        </w:rPr>
        <w:t>:</w:t>
      </w:r>
      <w:r>
        <w:rPr>
          <w:rFonts w:ascii="Segoe UI Semilight" w:hAnsi="Segoe UI Semilight" w:cs="Segoe UI Semilight"/>
          <w:szCs w:val="22"/>
        </w:rPr>
        <w:tab/>
        <w:t xml:space="preserve"> </w:t>
      </w:r>
    </w:p>
    <w:p w14:paraId="06CA5671"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Pr>
          <w:rFonts w:ascii="Segoe UI Semilight" w:hAnsi="Segoe UI Semilight" w:cs="Segoe UI Semilight"/>
          <w:szCs w:val="22"/>
        </w:rPr>
        <w:tab/>
      </w:r>
      <w:r w:rsidRPr="00257DC7">
        <w:rPr>
          <w:rFonts w:ascii="Segoe UI Semilight" w:hAnsi="Segoe UI Semilight" w:cs="Segoe UI Semilight"/>
          <w:szCs w:val="22"/>
        </w:rPr>
        <w:t xml:space="preserve"> :</w:t>
      </w:r>
    </w:p>
    <w:p w14:paraId="1B62CE2C"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Pr>
          <w:rFonts w:ascii="Segoe UI Semilight" w:hAnsi="Segoe UI Semilight" w:cs="Segoe UI Semilight"/>
          <w:szCs w:val="22"/>
        </w:rPr>
        <w:tab/>
      </w:r>
      <w:r w:rsidRPr="00257DC7">
        <w:rPr>
          <w:rFonts w:ascii="Segoe UI Semilight" w:hAnsi="Segoe UI Semilight" w:cs="Segoe UI Semilight"/>
          <w:szCs w:val="22"/>
        </w:rPr>
        <w:t xml:space="preserve"> :</w:t>
      </w:r>
      <w:r>
        <w:rPr>
          <w:rFonts w:ascii="Segoe UI Semilight" w:hAnsi="Segoe UI Semilight" w:cs="Segoe UI Semilight"/>
          <w:szCs w:val="22"/>
        </w:rPr>
        <w:t xml:space="preserve"> </w:t>
      </w:r>
      <w:permEnd w:id="1965116507"/>
    </w:p>
    <w:p w14:paraId="388C2C67" w14:textId="77777777" w:rsidR="003F2393"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706822412" w:edGrp="everyone"/>
      <w:r w:rsidRPr="00257DC7">
        <w:rPr>
          <w:rFonts w:ascii="Segoe UI Semilight" w:hAnsi="Segoe UI Semilight" w:cs="Segoe UI Semilight"/>
          <w:szCs w:val="22"/>
        </w:rPr>
        <w:t>Soit en lettres</w:t>
      </w:r>
      <w:r>
        <w:rPr>
          <w:rFonts w:ascii="Segoe UI Semilight" w:hAnsi="Segoe UI Semilight" w:cs="Segoe UI Semilight"/>
          <w:szCs w:val="22"/>
        </w:rPr>
        <w:tab/>
      </w:r>
      <w:r w:rsidRPr="00257DC7">
        <w:rPr>
          <w:rFonts w:ascii="Segoe UI Semilight" w:hAnsi="Segoe UI Semilight" w:cs="Segoe UI Semilight"/>
          <w:szCs w:val="22"/>
        </w:rPr>
        <w:t xml:space="preserve"> : </w:t>
      </w:r>
    </w:p>
    <w:permEnd w:id="706822412"/>
    <w:p w14:paraId="4F334428" w14:textId="56DB7414" w:rsidR="003F2393" w:rsidRDefault="003F2393" w:rsidP="003F2393">
      <w:pPr>
        <w:pStyle w:val="Titre3"/>
      </w:pPr>
      <w:r>
        <w:t>PSE 4 : TRAVAUX POUR LA REALISATION D’UN PLANCHER RENFORCE</w:t>
      </w:r>
    </w:p>
    <w:p w14:paraId="7CCA9489" w14:textId="77777777" w:rsidR="003F2393" w:rsidRPr="00A40496" w:rsidRDefault="003F2393" w:rsidP="003F2393">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02B13C17" w14:textId="77777777" w:rsidR="003F2393" w:rsidRDefault="003F2393" w:rsidP="003F2393">
      <w:pPr>
        <w:pStyle w:val="Normal1"/>
        <w:ind w:firstLine="0"/>
        <w:rPr>
          <w:rFonts w:ascii="Segoe UI Semilight" w:hAnsi="Segoe UI Semilight" w:cs="Segoe UI Semilight"/>
          <w:szCs w:val="22"/>
        </w:rPr>
      </w:pPr>
    </w:p>
    <w:p w14:paraId="645AFC9E"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37824329" w:edGrp="everyone"/>
      <w:r>
        <w:rPr>
          <w:rFonts w:ascii="Segoe UI Semilight" w:hAnsi="Segoe UI Semilight" w:cs="Segoe UI Semilight"/>
          <w:szCs w:val="22"/>
        </w:rPr>
        <w:t xml:space="preserve">Montant hors taxe </w:t>
      </w:r>
      <w:r w:rsidRPr="00257DC7">
        <w:rPr>
          <w:rFonts w:ascii="Segoe UI Semilight" w:hAnsi="Segoe UI Semilight" w:cs="Segoe UI Semilight"/>
          <w:szCs w:val="22"/>
        </w:rPr>
        <w:t>:</w:t>
      </w:r>
      <w:r>
        <w:rPr>
          <w:rFonts w:ascii="Segoe UI Semilight" w:hAnsi="Segoe UI Semilight" w:cs="Segoe UI Semilight"/>
          <w:szCs w:val="22"/>
        </w:rPr>
        <w:tab/>
        <w:t xml:space="preserve"> </w:t>
      </w:r>
    </w:p>
    <w:p w14:paraId="119A376F"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Pr>
          <w:rFonts w:ascii="Segoe UI Semilight" w:hAnsi="Segoe UI Semilight" w:cs="Segoe UI Semilight"/>
          <w:szCs w:val="22"/>
        </w:rPr>
        <w:tab/>
      </w:r>
      <w:r w:rsidRPr="00257DC7">
        <w:rPr>
          <w:rFonts w:ascii="Segoe UI Semilight" w:hAnsi="Segoe UI Semilight" w:cs="Segoe UI Semilight"/>
          <w:szCs w:val="22"/>
        </w:rPr>
        <w:t xml:space="preserve"> :</w:t>
      </w:r>
    </w:p>
    <w:p w14:paraId="644D555E" w14:textId="77777777" w:rsidR="003F2393" w:rsidRPr="00257DC7"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Pr>
          <w:rFonts w:ascii="Segoe UI Semilight" w:hAnsi="Segoe UI Semilight" w:cs="Segoe UI Semilight"/>
          <w:szCs w:val="22"/>
        </w:rPr>
        <w:tab/>
      </w:r>
      <w:r w:rsidRPr="00257DC7">
        <w:rPr>
          <w:rFonts w:ascii="Segoe UI Semilight" w:hAnsi="Segoe UI Semilight" w:cs="Segoe UI Semilight"/>
          <w:szCs w:val="22"/>
        </w:rPr>
        <w:t xml:space="preserve"> :</w:t>
      </w:r>
      <w:r>
        <w:rPr>
          <w:rFonts w:ascii="Segoe UI Semilight" w:hAnsi="Segoe UI Semilight" w:cs="Segoe UI Semilight"/>
          <w:szCs w:val="22"/>
        </w:rPr>
        <w:t xml:space="preserve"> </w:t>
      </w:r>
      <w:permEnd w:id="1437824329"/>
    </w:p>
    <w:p w14:paraId="05D0F242" w14:textId="77777777" w:rsidR="003F2393" w:rsidRDefault="003F2393" w:rsidP="003F2393">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47088052" w:edGrp="everyone"/>
      <w:r w:rsidRPr="00257DC7">
        <w:rPr>
          <w:rFonts w:ascii="Segoe UI Semilight" w:hAnsi="Segoe UI Semilight" w:cs="Segoe UI Semilight"/>
          <w:szCs w:val="22"/>
        </w:rPr>
        <w:t>Soit en lettres</w:t>
      </w:r>
      <w:r>
        <w:rPr>
          <w:rFonts w:ascii="Segoe UI Semilight" w:hAnsi="Segoe UI Semilight" w:cs="Segoe UI Semilight"/>
          <w:szCs w:val="22"/>
        </w:rPr>
        <w:tab/>
      </w:r>
      <w:r w:rsidRPr="00257DC7">
        <w:rPr>
          <w:rFonts w:ascii="Segoe UI Semilight" w:hAnsi="Segoe UI Semilight" w:cs="Segoe UI Semilight"/>
          <w:szCs w:val="22"/>
        </w:rPr>
        <w:t xml:space="preserve"> : </w:t>
      </w:r>
    </w:p>
    <w:permEnd w:id="94708805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5A56CFDF" w14:textId="5D7D1978" w:rsidR="00006E3A" w:rsidRDefault="00302D02" w:rsidP="00302D02">
      <w:pPr>
        <w:jc w:val="both"/>
        <w:rPr>
          <w:b/>
        </w:rPr>
      </w:pPr>
      <w:r w:rsidRPr="00302D02">
        <w:rPr>
          <w:b/>
          <w:color w:val="FF0000"/>
        </w:rPr>
        <w:t xml:space="preserve">Lot 1 - </w:t>
      </w:r>
      <w:r w:rsidR="00E46F11" w:rsidRPr="00E46F11">
        <w:rPr>
          <w:b/>
          <w:color w:val="FF0000"/>
        </w:rPr>
        <w:t>Démolitions - Maçonnerie - Cloisonnement - Plâtrerie</w:t>
      </w:r>
    </w:p>
    <w:p w14:paraId="4F718CE8" w14:textId="77777777" w:rsidR="00C50BF4" w:rsidRPr="00856B78" w:rsidRDefault="00C50BF4" w:rsidP="00C50BF4">
      <w:pPr>
        <w:jc w:val="both"/>
        <w:rPr>
          <w:rFonts w:ascii="Segoe UI Semilight" w:hAnsi="Segoe UI Semilight" w:cs="Segoe UI Semilight"/>
          <w:b/>
          <w:color w:val="FF0000"/>
          <w:szCs w:val="22"/>
          <w:lang w:val="en-US"/>
        </w:rPr>
      </w:pPr>
    </w:p>
    <w:p w14:paraId="350E84F8" w14:textId="6A4A308B"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58DA1CE" w14:textId="77777777" w:rsidR="000E0906" w:rsidRDefault="000E0906" w:rsidP="00F5495C">
      <w:pPr>
        <w:tabs>
          <w:tab w:val="right" w:leader="dot" w:pos="9639"/>
        </w:tabs>
        <w:rPr>
          <w:rFonts w:ascii="Segoe UI Semilight" w:hAnsi="Segoe UI Semilight" w:cs="Segoe UI Semilight"/>
          <w:szCs w:val="24"/>
        </w:rPr>
      </w:pPr>
    </w:p>
    <w:p w14:paraId="3C6440A1" w14:textId="2A70D5BC" w:rsidR="003F2393" w:rsidRDefault="000E090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Décomposé comme suit :</w:t>
      </w:r>
      <w:r w:rsidR="003F2393">
        <w:rPr>
          <w:rFonts w:ascii="Segoe UI Semilight" w:hAnsi="Segoe UI Semilight" w:cs="Segoe UI Semilight"/>
          <w:szCs w:val="24"/>
        </w:rPr>
        <w:t xml:space="preserve"> </w:t>
      </w:r>
    </w:p>
    <w:p w14:paraId="74154C3F" w14:textId="77777777" w:rsidR="000E0906" w:rsidRDefault="000E0906" w:rsidP="000E0906">
      <w:pPr>
        <w:tabs>
          <w:tab w:val="right" w:leader="dot" w:pos="9639"/>
        </w:tabs>
        <w:rPr>
          <w:rFonts w:ascii="Segoe UI Semilight" w:hAnsi="Segoe UI Semilight" w:cs="Segoe UI Semilight"/>
          <w:szCs w:val="24"/>
        </w:rPr>
      </w:pPr>
    </w:p>
    <w:p w14:paraId="259F1A36" w14:textId="72793140" w:rsidR="003F2393" w:rsidRDefault="000E0906" w:rsidP="000E0906">
      <w:pPr>
        <w:tabs>
          <w:tab w:val="right" w:leader="dot" w:pos="9639"/>
        </w:tabs>
        <w:rPr>
          <w:rFonts w:ascii="Segoe UI Semilight" w:hAnsi="Segoe UI Semilight" w:cs="Segoe UI Semilight"/>
          <w:szCs w:val="24"/>
        </w:rPr>
      </w:pPr>
      <w:r>
        <w:rPr>
          <w:rFonts w:ascii="Segoe UI Semilight" w:hAnsi="Segoe UI Semilight" w:cs="Segoe UI Semilight"/>
          <w:szCs w:val="24"/>
        </w:rPr>
        <w:t xml:space="preserve">Montant total offre de base HT : </w:t>
      </w:r>
      <w:r>
        <w:rPr>
          <w:rFonts w:ascii="Segoe UI Semilight" w:hAnsi="Segoe UI Semilight" w:cs="Segoe UI Semilight"/>
          <w:szCs w:val="24"/>
        </w:rPr>
        <w:tab/>
        <w:t>€uro</w:t>
      </w:r>
    </w:p>
    <w:p w14:paraId="36D4FF18" w14:textId="77777777" w:rsidR="000E0906" w:rsidRDefault="000E0906" w:rsidP="000E0906">
      <w:pPr>
        <w:tabs>
          <w:tab w:val="right" w:leader="dot" w:pos="9639"/>
        </w:tabs>
        <w:rPr>
          <w:rFonts w:ascii="Segoe UI Semilight" w:hAnsi="Segoe UI Semilight" w:cs="Segoe UI Semilight"/>
          <w:szCs w:val="24"/>
        </w:rPr>
      </w:pPr>
    </w:p>
    <w:p w14:paraId="017B8022" w14:textId="2E63698D" w:rsidR="000E0906" w:rsidRDefault="000E0906" w:rsidP="000E0906">
      <w:pPr>
        <w:tabs>
          <w:tab w:val="right" w:leader="dot" w:pos="9639"/>
        </w:tabs>
        <w:rPr>
          <w:rFonts w:ascii="Segoe UI Semilight" w:hAnsi="Segoe UI Semilight" w:cs="Segoe UI Semilight"/>
          <w:szCs w:val="24"/>
        </w:rPr>
      </w:pPr>
      <w:r>
        <w:rPr>
          <w:rFonts w:ascii="Segoe UI Semilight" w:hAnsi="Segoe UI Semilight" w:cs="Segoe UI Semilight"/>
          <w:szCs w:val="24"/>
        </w:rPr>
        <w:t xml:space="preserve">PSE 1 HT : </w:t>
      </w:r>
      <w:r>
        <w:rPr>
          <w:rFonts w:ascii="Segoe UI Semilight" w:hAnsi="Segoe UI Semilight" w:cs="Segoe UI Semilight"/>
          <w:szCs w:val="24"/>
        </w:rPr>
        <w:tab/>
        <w:t>€uro</w:t>
      </w:r>
    </w:p>
    <w:p w14:paraId="6EC0898B" w14:textId="77777777" w:rsidR="000E0906" w:rsidRDefault="000E0906" w:rsidP="00851675">
      <w:pPr>
        <w:tabs>
          <w:tab w:val="right" w:leader="dot" w:pos="9639"/>
        </w:tabs>
        <w:rPr>
          <w:rFonts w:ascii="Segoe UI Semilight" w:hAnsi="Segoe UI Semilight" w:cs="Segoe UI Semilight"/>
          <w:szCs w:val="24"/>
        </w:rPr>
      </w:pPr>
    </w:p>
    <w:p w14:paraId="2DBE140E" w14:textId="244B1064" w:rsidR="009D2C20" w:rsidRDefault="000E0906" w:rsidP="00851675">
      <w:pPr>
        <w:tabs>
          <w:tab w:val="right" w:leader="dot" w:pos="9639"/>
        </w:tabs>
        <w:rPr>
          <w:rFonts w:ascii="Segoe UI Semilight" w:hAnsi="Segoe UI Semilight" w:cs="Segoe UI Semilight"/>
          <w:szCs w:val="24"/>
        </w:rPr>
      </w:pPr>
      <w:r>
        <w:rPr>
          <w:rFonts w:ascii="Segoe UI Semilight" w:hAnsi="Segoe UI Semilight" w:cs="Segoe UI Semilight"/>
          <w:szCs w:val="24"/>
        </w:rPr>
        <w:t xml:space="preserve">PSE 2 HT : </w:t>
      </w:r>
      <w:r>
        <w:rPr>
          <w:rFonts w:ascii="Segoe UI Semilight" w:hAnsi="Segoe UI Semilight" w:cs="Segoe UI Semilight"/>
          <w:szCs w:val="24"/>
        </w:rPr>
        <w:tab/>
        <w:t>€uro</w:t>
      </w:r>
    </w:p>
    <w:p w14:paraId="49C7C167" w14:textId="77777777" w:rsidR="000E0906" w:rsidRDefault="000E0906" w:rsidP="00851675">
      <w:pPr>
        <w:tabs>
          <w:tab w:val="right" w:leader="dot" w:pos="9639"/>
        </w:tabs>
        <w:rPr>
          <w:rFonts w:ascii="Segoe UI Semilight" w:hAnsi="Segoe UI Semilight" w:cs="Segoe UI Semilight"/>
          <w:szCs w:val="24"/>
        </w:rPr>
      </w:pPr>
    </w:p>
    <w:p w14:paraId="1F37A6BD" w14:textId="6B6982B1" w:rsidR="000E0906" w:rsidRDefault="000E0906" w:rsidP="00851675">
      <w:pPr>
        <w:tabs>
          <w:tab w:val="right" w:leader="dot" w:pos="9639"/>
        </w:tabs>
        <w:rPr>
          <w:rFonts w:ascii="Segoe UI Semilight" w:hAnsi="Segoe UI Semilight" w:cs="Segoe UI Semilight"/>
          <w:szCs w:val="24"/>
        </w:rPr>
      </w:pPr>
      <w:r>
        <w:rPr>
          <w:rFonts w:ascii="Segoe UI Semilight" w:hAnsi="Segoe UI Semilight" w:cs="Segoe UI Semilight"/>
          <w:szCs w:val="24"/>
        </w:rPr>
        <w:t xml:space="preserve">PSE 3 HT : </w:t>
      </w:r>
      <w:r>
        <w:rPr>
          <w:rFonts w:ascii="Segoe UI Semilight" w:hAnsi="Segoe UI Semilight" w:cs="Segoe UI Semilight"/>
          <w:szCs w:val="24"/>
        </w:rPr>
        <w:tab/>
        <w:t>€uro</w:t>
      </w:r>
    </w:p>
    <w:p w14:paraId="0D58C5B9" w14:textId="77777777" w:rsidR="000E0906" w:rsidRDefault="000E0906" w:rsidP="00851675">
      <w:pPr>
        <w:tabs>
          <w:tab w:val="right" w:leader="dot" w:pos="9639"/>
        </w:tabs>
        <w:rPr>
          <w:rFonts w:ascii="Segoe UI Semilight" w:hAnsi="Segoe UI Semilight" w:cs="Segoe UI Semilight"/>
          <w:szCs w:val="24"/>
        </w:rPr>
      </w:pPr>
    </w:p>
    <w:p w14:paraId="28694260" w14:textId="0F536510" w:rsidR="000E0906" w:rsidRDefault="000E0906" w:rsidP="00851675">
      <w:pPr>
        <w:tabs>
          <w:tab w:val="right" w:leader="dot" w:pos="9639"/>
        </w:tabs>
        <w:rPr>
          <w:rFonts w:ascii="Segoe UI Semilight" w:hAnsi="Segoe UI Semilight" w:cs="Segoe UI Semilight"/>
          <w:szCs w:val="24"/>
        </w:rPr>
      </w:pPr>
      <w:r>
        <w:rPr>
          <w:rFonts w:ascii="Segoe UI Semilight" w:hAnsi="Segoe UI Semilight" w:cs="Segoe UI Semilight"/>
          <w:szCs w:val="24"/>
        </w:rPr>
        <w:t>PSE 4</w:t>
      </w:r>
      <w:r w:rsidRPr="000E0906">
        <w:rPr>
          <w:rFonts w:ascii="Segoe UI Semilight" w:hAnsi="Segoe UI Semilight" w:cs="Segoe UI Semilight"/>
          <w:szCs w:val="24"/>
        </w:rPr>
        <w:t xml:space="preserve"> </w:t>
      </w:r>
      <w:r>
        <w:rPr>
          <w:rFonts w:ascii="Segoe UI Semilight" w:hAnsi="Segoe UI Semilight" w:cs="Segoe UI Semilight"/>
          <w:szCs w:val="24"/>
        </w:rPr>
        <w:t xml:space="preserve">HT : </w:t>
      </w:r>
      <w:r>
        <w:rPr>
          <w:rFonts w:ascii="Segoe UI Semilight" w:hAnsi="Segoe UI Semilight" w:cs="Segoe UI Semilight"/>
          <w:szCs w:val="24"/>
        </w:rPr>
        <w:tab/>
        <w:t xml:space="preserve"> €uro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0C47849F" w14:textId="750E8216"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3EA086F5" w:rsidR="00302D02" w:rsidRDefault="00302D02" w:rsidP="009B473B">
          <w:pPr>
            <w:pStyle w:val="Pieddepage"/>
            <w:jc w:val="center"/>
            <w:rPr>
              <w:rFonts w:cs="Segoe UI"/>
              <w:sz w:val="14"/>
              <w:szCs w:val="16"/>
            </w:rPr>
          </w:pPr>
          <w:r w:rsidRPr="00302D02">
            <w:rPr>
              <w:rFonts w:cs="Segoe UI"/>
              <w:color w:val="FF0000"/>
              <w:sz w:val="14"/>
              <w:szCs w:val="16"/>
            </w:rPr>
            <w:t xml:space="preserve">Lot 1 - </w:t>
          </w:r>
          <w:r w:rsidR="00E46F11" w:rsidRPr="00E46F11">
            <w:rPr>
              <w:rFonts w:cs="Segoe UI"/>
              <w:color w:val="FF0000"/>
              <w:sz w:val="14"/>
              <w:szCs w:val="16"/>
            </w:rPr>
            <w:t>Démolitions - Maçonnerie - Cloisonnement - Plâtrerie</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PmMJd+Tug3z6vKI2/wdxKMXExZb5+kmqWfy9P50WnFET40UKBr992RMWTYYhqF+EoHJcgN9Cvv2AlwkrX+N5cg==" w:salt="qDhAGuoVGOb9CIGr0F8in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24D5"/>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7CA"/>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1087</Words>
  <Characters>5703</Characters>
  <Application>Microsoft Office Word</Application>
  <DocSecurity>8</DocSecurity>
  <Lines>47</Lines>
  <Paragraphs>13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6777</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5</cp:revision>
  <cp:lastPrinted>2024-06-11T12:10:00Z</cp:lastPrinted>
  <dcterms:created xsi:type="dcterms:W3CDTF">2026-08-04T14:30:00Z</dcterms:created>
  <dcterms:modified xsi:type="dcterms:W3CDTF">2026-08-04T14:45:00Z</dcterms:modified>
</cp:coreProperties>
</file>